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361 Modern_Contemporary Юніори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#830 Марія Шаблій - 1 місце</w:t>
      </w:r>
    </w:p>
    <w:p>
      <w:pPr>
        <w:pStyle w:val="ListNumber"/>
        <w:spacing w:before="0" w:after="0"/>
      </w:pPr>
      <w:r>
        <w:t>#863 Варвара Тищенко - 2 місце</w:t>
      </w:r>
    </w:p>
    <w:p>
      <w:pPr>
        <w:pStyle w:val="ListNumber"/>
        <w:spacing w:before="0" w:after="0"/>
      </w:pPr>
      <w:r>
        <w:t>#828 Олександра Скориця - 3 місце</w:t>
      </w:r>
    </w:p>
    <w:p>
      <w:pPr>
        <w:pStyle w:val="ListNumber"/>
        <w:spacing w:before="0" w:after="0"/>
      </w:pPr>
      <w:r>
        <w:t>#831 Христина Ярошенко - 4 місце</w:t>
      </w:r>
    </w:p>
    <w:p>
      <w:pPr>
        <w:pStyle w:val="ListNumber"/>
        <w:spacing w:before="0" w:after="0"/>
      </w:pPr>
      <w:r>
        <w:t>#829 Анна Солоніна - 5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830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863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828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831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829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5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